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26979833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121334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7831275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446724" name="019fc6cd-1f20-799e-9da8-ca54526834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92654666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745153" name="019fc6d1-bdf7-70d4-a044-b338d2d5e7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0117703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23457" name="019fc6d7-582b-7406-b210-a000b0d04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3296494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659506" name="019fc6dd-9bb6-75ba-a946-0661a05d1c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54416"/>
                  <wp:effectExtent l="0" t="0" r="0" b="0"/>
                  <wp:docPr id="783868973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398461" name="019fc740-06d1-76ba-8d0e-6e085cd1fc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5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5703743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092534" name="019fc6cb-7272-776b-97ce-03937e5b57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7317767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151606" name="019fc6ce-214f-73bf-99ef-4db68bb39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7649074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957329" name="019fc6d2-5eb2-7093-a8f2-acc1514dc0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949231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135549" name="019fc6d8-17bc-7c2f-9070-e672b972226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2482400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116446" name="019fc6de-7656-7b4c-9e98-57da12a7cf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0742722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846025" name="019fc6d0-66a1-74d1-9d15-523dede53bc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668402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040949" name="019fc6cf-272c-75cd-9359-82319b9cbb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904669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100968" name="019fc6d3-6e1e-7cb4-a177-09e38c045b3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Oberbelag 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7421481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083621" name="019fc6d5-489c-7c53-89af-48ed84544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Unterbelag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583479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241489" name="019fc6db-0608-7ec1-b92a-df253a1441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5293128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709920" name="019fc6df-719a-74bd-afcc-93bc2f00f81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7202715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331860" name="019fc6d6-7d65-7d25-bc04-46ae5b2ca81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892052"/>
                  <wp:effectExtent l="0" t="0" r="0" b="0"/>
                  <wp:docPr id="283405470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215926" name="019fc737-d4b0-7c18-bdee-167e47e318a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89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1130816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764594" name="019fc6db-f5c8-7d93-b7cc-7d9f17b61c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